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Дезинфектология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03:00 МСК · База обновлена: 25.07.2026, 02:57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На территории населённого пункта N, рабочий 32 лет проживает в коммунальной квартире с женой и детьми, считает себя больным в течение 2х недель. Беспокоили головная боль, общая слабость, плохой аппетит; температуру тела не измерял. К врачу не обращался, продолжал работать. На работе при подъеме тяжести почувствовал сильную давящую боль в правой половине живота, в связи с чем машиной «скорой помощи» доставлен в хирургическое отделение. В связи с длительно сохраняющейся лихорадкой на консультацию приглашен инфекционист.</w:t>
        <w:br/>
        <w:t>При детальном расспросе врача инфекциониста выяснено, что в течение 2х месяцев до заболевания проживал за городом, употреблял воду из родника. Диагноз: «Брюшной тиф, тяжелое течение». Больной госпитализирован в инфекционную больницу.</w:t>
      </w:r>
    </w:p>
    <w:p>
      <w:pPr>
        <w:pStyle w:val="Heading2"/>
      </w:pPr>
      <w:r>
        <w:t>1. Организация деятельности</w:t>
      </w:r>
    </w:p>
    <w:p>
      <w:pPr>
        <w:pStyle w:val="Heading3"/>
        <w:keepNext/>
      </w:pPr>
      <w:r>
        <w:rPr>
          <w:b/>
          <w:color w:val="173C49"/>
        </w:rPr>
        <w:t>Вопрос 1.</w:t>
      </w:r>
    </w:p>
    <w:p>
      <w:pPr>
        <w:keepNext/>
      </w:pPr>
      <w:r>
        <w:rPr>
          <w:b w:val="0"/>
          <w:i w:val="0"/>
        </w:rPr>
        <w:t>В очагах брюшного тифа и (или) паратифов обязательно проведение</w:t>
      </w:r>
    </w:p>
    <w:p>
      <w:pPr>
        <w:tabs>
          <w:tab w:pos="490" w:val="left"/>
        </w:tabs>
        <w:spacing w:after="60"/>
        <w:ind w:left="490" w:hanging="490"/>
      </w:pPr>
      <w:r>
        <w:rPr>
          <w:b/>
        </w:rPr>
        <w:t>1.</w:t>
      </w:r>
      <w:r>
        <w:tab/>
      </w:r>
      <w:r>
        <w:rPr>
          <w:b w:val="0"/>
          <w:i w:val="0"/>
        </w:rPr>
        <w:t>заключительной дезинфекции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профилактической и очаговой (текущей и заключительной) дезинфекции</w:t>
      </w:r>
    </w:p>
    <w:p>
      <w:pPr>
        <w:tabs>
          <w:tab w:pos="490" w:val="left"/>
        </w:tabs>
        <w:spacing w:after="60"/>
        <w:ind w:left="490" w:hanging="490"/>
      </w:pPr>
      <w:r>
        <w:rPr>
          <w:b/>
        </w:rPr>
        <w:t>3.</w:t>
      </w:r>
      <w:r>
        <w:tab/>
      </w:r>
      <w:r>
        <w:rPr>
          <w:b w:val="0"/>
          <w:i w:val="0"/>
        </w:rPr>
        <w:t>текущей дезинфекции</w:t>
      </w:r>
    </w:p>
    <w:p>
      <w:pPr>
        <w:tabs>
          <w:tab w:pos="490" w:val="left"/>
        </w:tabs>
        <w:spacing w:after="60"/>
        <w:ind w:left="490" w:hanging="490"/>
      </w:pPr>
      <w:r>
        <w:rPr>
          <w:b/>
        </w:rPr>
        <w:t>4.</w:t>
      </w:r>
      <w:r>
        <w:tab/>
      </w:r>
      <w:r>
        <w:rPr>
          <w:b w:val="0"/>
          <w:i w:val="0"/>
        </w:rPr>
        <w:t>профилактической дезинфекции</w:t>
      </w:r>
    </w:p>
    <w:p>
      <w:pPr>
        <w:ind w:left="288"/>
      </w:pPr>
      <w:r>
        <w:rPr>
          <w:b/>
          <w:color w:val="173C49"/>
        </w:rPr>
        <w:t xml:space="preserve">Правильный ответ: </w:t>
      </w:r>
      <w:r>
        <w:rPr>
          <w:b/>
          <w:i w:val="0"/>
        </w:rPr>
        <w:t>2 — профилактической и очаговой (текущей и заключительной) дезинфекции</w:t>
      </w:r>
    </w:p>
    <w:p>
      <w:pPr>
        <w:ind w:left="504"/>
      </w:pPr>
      <w:r>
        <w:rPr>
          <w:b w:val="0"/>
          <w:i/>
        </w:rPr>
        <w:t>В соответствии с п.2050 СанПиН 3.3686-21 «Санитарно-эпидемиологические требования по профилактике инфекционных болезней».</w:t>
        <w:br/>
        <w:br/>
        <w:t>В очагах брюшного тифа и (или) паратифов обязательно проведение профилактической и очаговой (текущей и заключительной) дезинфекции.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Очаговая текущая дезинфекция в очаге брюшного тифа выполняется в период после выписки из больницы больного в течение</w:t>
      </w:r>
    </w:p>
    <w:p>
      <w:pPr>
        <w:tabs>
          <w:tab w:pos="490" w:val="left"/>
        </w:tabs>
        <w:spacing w:after="60"/>
        <w:ind w:left="490" w:hanging="490"/>
      </w:pPr>
      <w:r>
        <w:rPr>
          <w:b/>
        </w:rPr>
        <w:t>1.</w:t>
      </w:r>
      <w:r>
        <w:tab/>
      </w:r>
      <w:r>
        <w:rPr>
          <w:b w:val="0"/>
          <w:i w:val="0"/>
        </w:rPr>
        <w:t>10 дней</w:t>
      </w:r>
    </w:p>
    <w:p>
      <w:pPr>
        <w:tabs>
          <w:tab w:pos="490" w:val="left"/>
        </w:tabs>
        <w:spacing w:after="60"/>
        <w:ind w:left="490" w:hanging="490"/>
      </w:pPr>
      <w:r>
        <w:rPr>
          <w:b/>
        </w:rPr>
        <w:t>2.</w:t>
      </w:r>
      <w:r>
        <w:tab/>
      </w:r>
      <w:r>
        <w:rPr>
          <w:b w:val="0"/>
          <w:i w:val="0"/>
        </w:rPr>
        <w:t>1 года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3 месяцев</w:t>
      </w:r>
    </w:p>
    <w:p>
      <w:pPr>
        <w:tabs>
          <w:tab w:pos="490" w:val="left"/>
        </w:tabs>
        <w:spacing w:after="60"/>
        <w:ind w:left="490" w:hanging="490"/>
      </w:pPr>
      <w:r>
        <w:rPr>
          <w:b/>
        </w:rPr>
        <w:t>4.</w:t>
      </w:r>
      <w:r>
        <w:tab/>
      </w:r>
      <w:r>
        <w:rPr>
          <w:b w:val="0"/>
          <w:i w:val="0"/>
        </w:rPr>
        <w:t>1 месяца</w:t>
      </w:r>
    </w:p>
    <w:p>
      <w:pPr>
        <w:ind w:left="288"/>
      </w:pPr>
      <w:r>
        <w:rPr>
          <w:b/>
          <w:color w:val="173C49"/>
        </w:rPr>
        <w:t xml:space="preserve">Правильный ответ: </w:t>
      </w:r>
      <w:r>
        <w:rPr>
          <w:b/>
          <w:i w:val="0"/>
        </w:rPr>
        <w:t>3 — 3 месяцев</w:t>
      </w:r>
    </w:p>
    <w:p>
      <w:pPr>
        <w:ind w:left="504"/>
      </w:pPr>
      <w:r>
        <w:rPr>
          <w:b w:val="0"/>
          <w:i/>
        </w:rPr>
        <w:t>В соответствии с п.2052 СанПиН 3.3686-21 «Санитарно-эпидемиологические требования по профилактике инфекционных болезней».</w:t>
        <w:br/>
        <w:br/>
        <w:t>Очаговая текущая дезинфекция на объектах выполняется персоналом организации, или лицом, ухаживающим за больным брюшным тифом или паратифами до госпитализации, в период после выписки из больницы в течение 3 месяцев.</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В очаге брюшного тифа дезинфекции подлежат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 предметы, имеющие контакт с больным брюшным тифом</w:t>
      </w:r>
    </w:p>
    <w:p>
      <w:pPr>
        <w:tabs>
          <w:tab w:pos="490" w:val="left"/>
        </w:tabs>
        <w:spacing w:after="60"/>
        <w:ind w:left="490" w:hanging="490"/>
      </w:pPr>
      <w:r>
        <w:rPr>
          <w:b/>
        </w:rPr>
        <w:t>2.</w:t>
      </w:r>
      <w:r>
        <w:tab/>
      </w:r>
      <w:r>
        <w:rPr>
          <w:b w:val="0"/>
          <w:i w:val="0"/>
        </w:rPr>
        <w:t>места общего пользования</w:t>
      </w:r>
    </w:p>
    <w:p>
      <w:pPr>
        <w:tabs>
          <w:tab w:pos="490" w:val="left"/>
        </w:tabs>
        <w:spacing w:after="60"/>
        <w:ind w:left="490" w:hanging="490"/>
      </w:pPr>
      <w:r>
        <w:rPr>
          <w:b/>
        </w:rPr>
        <w:t>3.</w:t>
      </w:r>
      <w:r>
        <w:tab/>
      </w:r>
      <w:r>
        <w:rPr>
          <w:b w:val="0"/>
          <w:i w:val="0"/>
        </w:rPr>
        <w:t>помещения, где находился больной</w:t>
      </w:r>
    </w:p>
    <w:p>
      <w:pPr>
        <w:tabs>
          <w:tab w:pos="490" w:val="left"/>
        </w:tabs>
        <w:spacing w:after="60"/>
        <w:ind w:left="490" w:hanging="490"/>
      </w:pPr>
      <w:r>
        <w:rPr>
          <w:b/>
        </w:rPr>
        <w:t>4.</w:t>
      </w:r>
      <w:r>
        <w:tab/>
      </w:r>
      <w:r>
        <w:rPr>
          <w:b w:val="0"/>
          <w:i w:val="0"/>
        </w:rPr>
        <w:t>только выделения больного</w:t>
      </w:r>
    </w:p>
    <w:p>
      <w:pPr>
        <w:ind w:left="288"/>
      </w:pPr>
      <w:r>
        <w:rPr>
          <w:b/>
          <w:color w:val="173C49"/>
        </w:rPr>
        <w:t xml:space="preserve">Правильный ответ: </w:t>
      </w:r>
      <w:r>
        <w:rPr>
          <w:b/>
          <w:i w:val="0"/>
        </w:rPr>
        <w:t>1 — все предметы, имеющие контакт с больным брюшным тифом</w:t>
      </w:r>
    </w:p>
    <w:p>
      <w:pPr>
        <w:ind w:left="504"/>
      </w:pPr>
      <w:r>
        <w:rPr>
          <w:b w:val="0"/>
          <w:i/>
        </w:rPr>
        <w:t>В соответствии с п.2053 СанПиН 3.3686-21 «Санитарно-эпидемиологические требования по профилактике инфекционных болезней».</w:t>
        <w:br/>
        <w:br/>
        <w:t>Дезинфекции подлежат все предметы, имеющие контакт с больным брюшным тифом или паратифами и являющиеся факторами передачи брюшного тифа и (или) паратифов (посуда столовая, белье нательное и постельное, полотенца, носовые платки, салфетки, предметы личной гигиены, а также выделения больного (кал, моча), поверхности в помещениях, санитарно-техническое оборудование)).</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5">
        <w:r>
          <w:rPr>
            <w:color w:val="173C49"/>
            <w:u w:val="single"/>
          </w:rPr>
          <w:t>(1)</w:t>
        </w:r>
      </w:hyperlink>
    </w:p>
    <w:p>
      <w:pPr>
        <w:pStyle w:val="Heading2"/>
      </w:pPr>
      <w:r>
        <w:t>2. Дератизация</w:t>
      </w:r>
    </w:p>
    <w:p>
      <w:pPr>
        <w:pStyle w:val="Heading3"/>
        <w:keepNext/>
      </w:pPr>
      <w:r>
        <w:rPr>
          <w:b/>
          <w:color w:val="173C49"/>
        </w:rPr>
        <w:t>Вопрос 4.</w:t>
      </w:r>
    </w:p>
    <w:p>
      <w:pPr>
        <w:keepNext/>
      </w:pPr>
      <w:r>
        <w:rPr>
          <w:b w:val="0"/>
          <w:i w:val="0"/>
        </w:rPr>
        <w:t>Очаговая заключительная дезинфекция в очаге брюшного тифа проводится</w:t>
      </w:r>
    </w:p>
    <w:p>
      <w:pPr>
        <w:tabs>
          <w:tab w:pos="490" w:val="left"/>
        </w:tabs>
        <w:spacing w:after="60"/>
        <w:ind w:left="490" w:hanging="490"/>
      </w:pPr>
      <w:r>
        <w:rPr>
          <w:b/>
        </w:rPr>
        <w:t>1.</w:t>
      </w:r>
      <w:r>
        <w:tab/>
      </w:r>
      <w:r>
        <w:rPr>
          <w:b w:val="0"/>
          <w:i w:val="0"/>
        </w:rPr>
        <w:t>членами семьи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специалистами организаций дезинфекционного профиля</w:t>
      </w:r>
    </w:p>
    <w:p>
      <w:pPr>
        <w:tabs>
          <w:tab w:pos="490" w:val="left"/>
        </w:tabs>
        <w:spacing w:after="60"/>
        <w:ind w:left="490" w:hanging="490"/>
      </w:pPr>
      <w:r>
        <w:rPr>
          <w:b/>
        </w:rPr>
        <w:t>3.</w:t>
      </w:r>
      <w:r>
        <w:tab/>
      </w:r>
      <w:r>
        <w:rPr>
          <w:b w:val="0"/>
          <w:i w:val="0"/>
        </w:rPr>
        <w:t>специалистами Центра гигиены и эпидемиологии</w:t>
      </w:r>
    </w:p>
    <w:p>
      <w:pPr>
        <w:tabs>
          <w:tab w:pos="490" w:val="left"/>
        </w:tabs>
        <w:spacing w:after="60"/>
        <w:ind w:left="490" w:hanging="490"/>
      </w:pPr>
      <w:r>
        <w:rPr>
          <w:b/>
        </w:rPr>
        <w:t>4.</w:t>
      </w:r>
      <w:r>
        <w:tab/>
      </w:r>
      <w:r>
        <w:rPr>
          <w:b w:val="0"/>
          <w:i w:val="0"/>
        </w:rPr>
        <w:t>врачом-инфекционистом из поликлиники</w:t>
      </w:r>
    </w:p>
    <w:p>
      <w:pPr>
        <w:ind w:left="288"/>
      </w:pPr>
      <w:r>
        <w:rPr>
          <w:b/>
          <w:color w:val="173C49"/>
        </w:rPr>
        <w:t xml:space="preserve">Правильный ответ: </w:t>
      </w:r>
      <w:r>
        <w:rPr>
          <w:b/>
          <w:i w:val="0"/>
        </w:rPr>
        <w:t>2 — специалистами организаций дезинфекционного профиля</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Очаговая заключительная дезинфекция проводится специалистами организаций дезинфекционного профиля.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2"/>
      </w:pPr>
      <w:r>
        <w:t>3. Организация деятельности</w:t>
      </w:r>
    </w:p>
    <w:p>
      <w:pPr>
        <w:pStyle w:val="Heading3"/>
        <w:keepNext/>
      </w:pPr>
      <w:r>
        <w:rPr>
          <w:b/>
          <w:color w:val="173C49"/>
        </w:rPr>
        <w:t>Вопрос 5.</w:t>
      </w:r>
    </w:p>
    <w:p>
      <w:pPr>
        <w:keepNext/>
      </w:pPr>
      <w:r>
        <w:rPr>
          <w:b w:val="0"/>
          <w:i w:val="0"/>
        </w:rPr>
        <w:t>Заключительная дезинфекция в очаге брюшного тифа после госпитализации больного брюшным тифом или паратифами, проводится в городах - не позже +_____+ часов</w:t>
      </w:r>
    </w:p>
    <w:p>
      <w:pPr>
        <w:tabs>
          <w:tab w:pos="490" w:val="left"/>
        </w:tabs>
        <w:spacing w:after="60"/>
        <w:ind w:left="490" w:hanging="490"/>
      </w:pPr>
      <w:r>
        <w:rPr>
          <w:b/>
        </w:rPr>
        <w:t>1.</w:t>
      </w:r>
      <w:r>
        <w:tab/>
      </w:r>
      <w:r>
        <w:rPr>
          <w:b w:val="0"/>
          <w:i w:val="0"/>
        </w:rPr>
        <w:t>12</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6</w:t>
      </w:r>
    </w:p>
    <w:p>
      <w:pPr>
        <w:tabs>
          <w:tab w:pos="490" w:val="left"/>
        </w:tabs>
        <w:spacing w:after="60"/>
        <w:ind w:left="490" w:hanging="490"/>
      </w:pPr>
      <w:r>
        <w:rPr>
          <w:b/>
        </w:rPr>
        <w:t>3.</w:t>
      </w:r>
      <w:r>
        <w:tab/>
      </w:r>
      <w:r>
        <w:rPr>
          <w:b w:val="0"/>
          <w:i w:val="0"/>
        </w:rPr>
        <w:t>24</w:t>
      </w:r>
    </w:p>
    <w:p>
      <w:pPr>
        <w:tabs>
          <w:tab w:pos="490" w:val="left"/>
        </w:tabs>
        <w:spacing w:after="60"/>
        <w:ind w:left="490" w:hanging="490"/>
      </w:pPr>
      <w:r>
        <w:rPr>
          <w:b/>
        </w:rPr>
        <w:t>4.</w:t>
      </w:r>
      <w:r>
        <w:tab/>
      </w:r>
      <w:r>
        <w:rPr>
          <w:b w:val="0"/>
          <w:i w:val="0"/>
        </w:rPr>
        <w:t>3</w:t>
      </w:r>
    </w:p>
    <w:p>
      <w:pPr>
        <w:ind w:left="288"/>
      </w:pPr>
      <w:r>
        <w:rPr>
          <w:b/>
          <w:color w:val="173C49"/>
        </w:rPr>
        <w:t xml:space="preserve">Правильный ответ: </w:t>
      </w:r>
      <w:r>
        <w:rPr>
          <w:b/>
          <w:i w:val="0"/>
        </w:rPr>
        <w:t>2 — 6</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Заключительная дезинфекция проводится в городах - не позже 6 часов после госпитализации больного брюшным тифом или паратифами.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Заключительная дезинфекция в очаге брюшного тифа после госпитализации больного брюшным тифом или паратифами, проводится в сельской местности - не позже +_____+ часов</w:t>
      </w:r>
    </w:p>
    <w:p>
      <w:pPr>
        <w:tabs>
          <w:tab w:pos="490" w:val="left"/>
        </w:tabs>
        <w:spacing w:after="60"/>
        <w:ind w:left="490" w:hanging="490"/>
      </w:pPr>
      <w:r>
        <w:rPr>
          <w:b/>
        </w:rPr>
        <w:t>1.</w:t>
      </w:r>
      <w:r>
        <w:tab/>
      </w:r>
      <w:r>
        <w:rPr>
          <w:b w:val="0"/>
          <w:i w:val="0"/>
        </w:rPr>
        <w:t>24</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12</w:t>
      </w:r>
    </w:p>
    <w:p>
      <w:pPr>
        <w:tabs>
          <w:tab w:pos="490" w:val="left"/>
        </w:tabs>
        <w:spacing w:after="60"/>
        <w:ind w:left="490" w:hanging="490"/>
      </w:pPr>
      <w:r>
        <w:rPr>
          <w:b/>
        </w:rPr>
        <w:t>3.</w:t>
      </w:r>
      <w:r>
        <w:tab/>
      </w:r>
      <w:r>
        <w:rPr>
          <w:b w:val="0"/>
          <w:i w:val="0"/>
        </w:rPr>
        <w:t>6</w:t>
      </w:r>
    </w:p>
    <w:p>
      <w:pPr>
        <w:tabs>
          <w:tab w:pos="490" w:val="left"/>
        </w:tabs>
        <w:spacing w:after="60"/>
        <w:ind w:left="490" w:hanging="490"/>
      </w:pPr>
      <w:r>
        <w:rPr>
          <w:b/>
        </w:rPr>
        <w:t>4.</w:t>
      </w:r>
      <w:r>
        <w:tab/>
      </w:r>
      <w:r>
        <w:rPr>
          <w:b w:val="0"/>
          <w:i w:val="0"/>
        </w:rPr>
        <w:t>48</w:t>
      </w:r>
    </w:p>
    <w:p>
      <w:pPr>
        <w:ind w:left="288"/>
      </w:pPr>
      <w:r>
        <w:rPr>
          <w:b/>
          <w:color w:val="173C49"/>
        </w:rPr>
        <w:t xml:space="preserve">Правильный ответ: </w:t>
      </w:r>
      <w:r>
        <w:rPr>
          <w:b/>
          <w:i w:val="0"/>
        </w:rPr>
        <w:t>2 — 12</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Заключительная дезинфекция проводится в сельской местности - не позже 12 часов после госпитализации больного брюшным тифом или паратифами.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7.</w:t>
      </w:r>
    </w:p>
    <w:p>
      <w:pPr>
        <w:keepNext/>
      </w:pPr>
      <w:r>
        <w:rPr>
          <w:b w:val="0"/>
          <w:i w:val="0"/>
        </w:rPr>
        <w:t>Текущая дезинфекция объектов в очаге брюшного тифа  проводится с применением дезинфицирующих средств, обеспечивающих гибель</w:t>
      </w:r>
    </w:p>
    <w:p>
      <w:pPr>
        <w:tabs>
          <w:tab w:pos="490" w:val="left"/>
        </w:tabs>
        <w:spacing w:after="60"/>
        <w:ind w:left="490" w:hanging="490"/>
      </w:pPr>
      <w:r>
        <w:rPr>
          <w:b/>
        </w:rPr>
        <w:t>1.</w:t>
      </w:r>
      <w:r>
        <w:tab/>
      </w:r>
      <w:r>
        <w:rPr>
          <w:b w:val="0"/>
          <w:i w:val="0"/>
        </w:rPr>
        <w:t>бактерий</w:t>
      </w:r>
    </w:p>
    <w:p>
      <w:pPr>
        <w:tabs>
          <w:tab w:pos="490" w:val="left"/>
        </w:tabs>
        <w:spacing w:after="60"/>
        <w:ind w:left="490" w:hanging="490"/>
      </w:pPr>
      <w:r>
        <w:rPr>
          <w:b/>
        </w:rPr>
        <w:t>2.</w:t>
      </w:r>
      <w:r>
        <w:tab/>
      </w:r>
      <w:r>
        <w:rPr>
          <w:b w:val="0"/>
          <w:i w:val="0"/>
        </w:rPr>
        <w:t>грибов</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возбудителей брюшного тифа и паратифов</w:t>
      </w:r>
    </w:p>
    <w:p>
      <w:pPr>
        <w:tabs>
          <w:tab w:pos="490" w:val="left"/>
        </w:tabs>
        <w:spacing w:after="60"/>
        <w:ind w:left="490" w:hanging="490"/>
      </w:pPr>
      <w:r>
        <w:rPr>
          <w:b/>
        </w:rPr>
        <w:t>4.</w:t>
      </w:r>
      <w:r>
        <w:tab/>
      </w:r>
      <w:r>
        <w:rPr>
          <w:b w:val="0"/>
          <w:i w:val="0"/>
        </w:rPr>
        <w:t>вирусов</w:t>
      </w:r>
    </w:p>
    <w:p>
      <w:pPr>
        <w:ind w:left="288"/>
      </w:pPr>
      <w:r>
        <w:rPr>
          <w:b/>
          <w:color w:val="173C49"/>
        </w:rPr>
        <w:t xml:space="preserve">Правильный ответ: </w:t>
      </w:r>
      <w:r>
        <w:rPr>
          <w:b/>
          <w:i w:val="0"/>
        </w:rPr>
        <w:t>3 — возбудителей брюшного тифа и паратифов</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При проведении текущей дезинфекции, с использованием средств, обеспечивающих гибель возбудителей брюшного тифа и паратифов</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pPr>
        <w:pStyle w:val="Heading3"/>
        <w:keepNext/>
      </w:pPr>
      <w:r>
        <w:rPr>
          <w:b/>
          <w:color w:val="173C49"/>
        </w:rPr>
        <w:t>Вопрос 8.</w:t>
      </w:r>
    </w:p>
    <w:p>
      <w:pPr>
        <w:keepNext/>
      </w:pPr>
      <w:r>
        <w:rPr>
          <w:b w:val="0"/>
          <w:i w:val="0"/>
        </w:rPr>
        <w:t>Разъяснительную работу с населением о необходимости соблюдения правил личной гигиены и порядке проведения текущей дезинфекции в месте проживания пациента после перенесенного заболевания брюшным тифом проводят</w:t>
      </w:r>
    </w:p>
    <w:p>
      <w:pPr>
        <w:tabs>
          <w:tab w:pos="490" w:val="left"/>
        </w:tabs>
        <w:spacing w:after="60"/>
        <w:ind w:left="490" w:hanging="490"/>
      </w:pPr>
      <w:r>
        <w:rPr>
          <w:b/>
        </w:rPr>
        <w:t>1.</w:t>
      </w:r>
      <w:r>
        <w:tab/>
      </w:r>
      <w:r>
        <w:rPr>
          <w:b w:val="0"/>
          <w:i w:val="0"/>
        </w:rPr>
        <w:t>специалисты Центра гигиены и эпидемиологии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сотрудники медицинских организаций</w:t>
      </w:r>
    </w:p>
    <w:p>
      <w:pPr>
        <w:tabs>
          <w:tab w:pos="490" w:val="left"/>
        </w:tabs>
        <w:spacing w:after="60"/>
        <w:ind w:left="490" w:hanging="490"/>
      </w:pPr>
      <w:r>
        <w:rPr>
          <w:b/>
        </w:rPr>
        <w:t>3.</w:t>
      </w:r>
      <w:r>
        <w:tab/>
      </w:r>
      <w:r>
        <w:rPr>
          <w:b w:val="0"/>
          <w:i w:val="0"/>
        </w:rPr>
        <w:t>специалисты территориального отдела Управления Роспотребнадзора</w:t>
      </w:r>
    </w:p>
    <w:p>
      <w:pPr>
        <w:tabs>
          <w:tab w:pos="490" w:val="left"/>
        </w:tabs>
        <w:spacing w:after="60"/>
        <w:ind w:left="490" w:hanging="490"/>
      </w:pPr>
      <w:r>
        <w:rPr>
          <w:b/>
        </w:rPr>
        <w:t>4.</w:t>
      </w:r>
      <w:r>
        <w:tab/>
      </w:r>
      <w:r>
        <w:rPr>
          <w:b w:val="0"/>
          <w:i w:val="0"/>
        </w:rPr>
        <w:t>специалисты дезинфекционного профиля</w:t>
      </w:r>
    </w:p>
    <w:p>
      <w:pPr>
        <w:ind w:left="288"/>
      </w:pPr>
      <w:r>
        <w:rPr>
          <w:b/>
          <w:color w:val="173C49"/>
        </w:rPr>
        <w:t xml:space="preserve">Правильный ответ: </w:t>
      </w:r>
      <w:r>
        <w:rPr>
          <w:b/>
          <w:i w:val="0"/>
        </w:rPr>
        <w:t>2 — сотрудники медицинских организаций</w:t>
      </w:r>
    </w:p>
    <w:p>
      <w:pPr>
        <w:ind w:left="504"/>
      </w:pPr>
      <w:r>
        <w:rPr>
          <w:b w:val="0"/>
          <w:i/>
        </w:rPr>
        <w:t>В соответствии с п.2074 СанПиН 3.3686-21 «Санитарно-эпидемиологические требования по профилактике инфекционных болезней».</w:t>
        <w:br/>
        <w:br/>
        <w:t>В связи с тем, что после перенесенного заболевания брюшным тифом или паратифами часто формируется бактерионосительство, с каждым пациентом, сотрудниками медицинских организаций проводится разъяснительная работа об опасности заражения окружающих (членов семьи, родственников, коллег по работе), о необходимости соблюдения правил личной гигиены и порядке проведения текущей дезинфекции в месте проживания.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7">
        <w:r>
          <w:rPr>
            <w:color w:val="173C49"/>
            <w:u w:val="single"/>
          </w:rPr>
          <w:t>(1)</w:t>
        </w:r>
      </w:hyperlink>
    </w:p>
    <w:p>
      <w:pPr>
        <w:pStyle w:val="Heading2"/>
      </w:pPr>
      <w:r>
        <w:t>4. Дезинфекция</w:t>
      </w:r>
    </w:p>
    <w:p>
      <w:pPr>
        <w:pStyle w:val="Heading3"/>
        <w:keepNext/>
      </w:pPr>
      <w:r>
        <w:rPr>
          <w:b/>
          <w:color w:val="173C49"/>
        </w:rPr>
        <w:t>Вопрос 9.</w:t>
      </w:r>
    </w:p>
    <w:p>
      <w:pPr>
        <w:keepNext/>
      </w:pPr>
      <w:r>
        <w:rPr>
          <w:b w:val="0"/>
          <w:i w:val="0"/>
        </w:rPr>
        <w:t>При выявлении случая брюшного тифа или паратифов единый комплекс противоэпидемических мероприятий организуется</w:t>
      </w:r>
    </w:p>
    <w:p>
      <w:pPr>
        <w:tabs>
          <w:tab w:pos="490" w:val="left"/>
        </w:tabs>
        <w:spacing w:after="60"/>
        <w:ind w:left="490" w:hanging="490"/>
      </w:pPr>
      <w:r>
        <w:rPr>
          <w:b/>
        </w:rPr>
        <w:t>1.</w:t>
      </w:r>
      <w:r>
        <w:tab/>
      </w:r>
      <w:r>
        <w:rPr>
          <w:b w:val="0"/>
          <w:i w:val="0"/>
        </w:rPr>
        <w:t>специалистами Центра гигиены и эпидемиологии</w:t>
      </w:r>
    </w:p>
    <w:p>
      <w:pPr>
        <w:tabs>
          <w:tab w:pos="490" w:val="left"/>
        </w:tabs>
        <w:spacing w:after="60"/>
        <w:ind w:left="490" w:hanging="490"/>
      </w:pPr>
      <w:r>
        <w:rPr>
          <w:b/>
        </w:rPr>
        <w:t>2.</w:t>
      </w:r>
      <w:r>
        <w:tab/>
      </w:r>
      <w:r>
        <w:rPr>
          <w:b w:val="0"/>
          <w:i w:val="0"/>
        </w:rPr>
        <w:t>врачом-инфекционистом из поликлиники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органами, осуществляющими федеральный государственный санитарно-эпидемиологический надзор</w:t>
      </w:r>
    </w:p>
    <w:p>
      <w:pPr>
        <w:tabs>
          <w:tab w:pos="490" w:val="left"/>
        </w:tabs>
        <w:spacing w:after="60"/>
        <w:ind w:left="490" w:hanging="490"/>
      </w:pPr>
      <w:r>
        <w:rPr>
          <w:b/>
        </w:rPr>
        <w:t>4.</w:t>
      </w:r>
      <w:r>
        <w:tab/>
      </w:r>
      <w:r>
        <w:rPr>
          <w:b w:val="0"/>
          <w:i w:val="0"/>
        </w:rPr>
        <w:t>участковым врачом или медицинской сестрой</w:t>
      </w:r>
    </w:p>
    <w:p>
      <w:pPr>
        <w:ind w:left="288"/>
      </w:pPr>
      <w:r>
        <w:rPr>
          <w:b/>
          <w:color w:val="173C49"/>
        </w:rPr>
        <w:t xml:space="preserve">Правильный ответ: </w:t>
      </w:r>
      <w:r>
        <w:rPr>
          <w:b/>
          <w:i w:val="0"/>
        </w:rPr>
        <w:t>3 — органами, осуществляющими федеральный государственный санитарно-эпидемиологический надзор</w:t>
      </w:r>
    </w:p>
    <w:p>
      <w:pPr>
        <w:ind w:left="504"/>
      </w:pPr>
      <w:r>
        <w:rPr>
          <w:b w:val="0"/>
          <w:i/>
        </w:rPr>
        <w:t>В соответствии с п.2016 СанПиН 3.3686-21 «Санитарно-эпидемиологические требования по профилактике инфекционных болезней».</w:t>
        <w:br/>
        <w:br/>
        <w:t>При выявлении случая брюшного тифа или паратифов органами, осуществляющими федеральный государственный санитарно-эпидемиологический надзор, организуется единый комплекс противоэпидемических мероприятий, включающий санитарно-гигиенические, профилактические, лечебно-диагностические и противоэпидемические мероприятия.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8">
        <w:r>
          <w:rPr>
            <w:color w:val="173C49"/>
            <w:u w:val="single"/>
          </w:rPr>
          <w:t>(1)</w:t>
        </w:r>
      </w:hyperlink>
    </w:p>
    <w:p>
      <w:pPr>
        <w:pStyle w:val="Heading3"/>
        <w:keepNext/>
      </w:pPr>
      <w:r>
        <w:rPr>
          <w:b/>
          <w:color w:val="173C49"/>
        </w:rPr>
        <w:t>Вопрос 10.</w:t>
      </w:r>
    </w:p>
    <w:p>
      <w:pPr>
        <w:keepNext/>
      </w:pPr>
      <w:r>
        <w:rPr>
          <w:b w:val="0"/>
          <w:i w:val="0"/>
        </w:rPr>
        <w:t>Транспорт, доставивший инфекционного больного, подвергают обеззараживанию силами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персонала стационара</w:t>
      </w:r>
    </w:p>
    <w:p>
      <w:pPr>
        <w:tabs>
          <w:tab w:pos="490" w:val="left"/>
        </w:tabs>
        <w:spacing w:after="60"/>
        <w:ind w:left="490" w:hanging="490"/>
      </w:pPr>
      <w:r>
        <w:rPr>
          <w:b/>
        </w:rPr>
        <w:t>2.</w:t>
      </w:r>
      <w:r>
        <w:tab/>
      </w:r>
      <w:r>
        <w:rPr>
          <w:b w:val="0"/>
          <w:i w:val="0"/>
        </w:rPr>
        <w:t>специализированной организацией дезинфекционного профиля</w:t>
      </w:r>
    </w:p>
    <w:p>
      <w:pPr>
        <w:tabs>
          <w:tab w:pos="490" w:val="left"/>
        </w:tabs>
        <w:spacing w:after="60"/>
        <w:ind w:left="490" w:hanging="490"/>
      </w:pPr>
      <w:r>
        <w:rPr>
          <w:b/>
        </w:rPr>
        <w:t>3.</w:t>
      </w:r>
      <w:r>
        <w:tab/>
      </w:r>
      <w:r>
        <w:rPr>
          <w:b w:val="0"/>
          <w:i w:val="0"/>
        </w:rPr>
        <w:t>сторонней организации, имеющих лицензию на данный вид деятельности</w:t>
      </w:r>
    </w:p>
    <w:p>
      <w:pPr>
        <w:tabs>
          <w:tab w:pos="490" w:val="left"/>
        </w:tabs>
        <w:spacing w:after="60"/>
        <w:ind w:left="490" w:hanging="490"/>
      </w:pPr>
      <w:r>
        <w:rPr>
          <w:b/>
        </w:rPr>
        <w:t>4.</w:t>
      </w:r>
      <w:r>
        <w:tab/>
      </w:r>
      <w:r>
        <w:rPr>
          <w:b w:val="0"/>
          <w:i w:val="0"/>
        </w:rPr>
        <w:t>специалистов Центра гигиены и эпидемиологии</w:t>
      </w:r>
    </w:p>
    <w:p>
      <w:pPr>
        <w:ind w:left="288"/>
      </w:pPr>
      <w:r>
        <w:rPr>
          <w:b/>
          <w:color w:val="173C49"/>
        </w:rPr>
        <w:t xml:space="preserve">Правильный ответ: </w:t>
      </w:r>
      <w:r>
        <w:rPr>
          <w:b/>
          <w:i w:val="0"/>
        </w:rPr>
        <w:t>1 — персонала стационара</w:t>
      </w:r>
    </w:p>
    <w:p>
      <w:pPr>
        <w:ind w:left="504"/>
      </w:pPr>
      <w:r>
        <w:rPr>
          <w:b w:val="0"/>
          <w:i/>
        </w:rPr>
        <w:t>В соответствии с п.3975 СанПиН 3.3686-21 «Санитарно-эпидемиологические требования по профилактике инфекционных болезней».</w:t>
        <w:br/>
        <w:br/>
        <w:t>Транспорт, доставивший инфекционного больного, подвергают обеззараживанию силами персонала стационара на территории больницы на специально отведенной площадке или в шлюзе приемного отделения.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9">
        <w:r>
          <w:rPr>
            <w:color w:val="173C49"/>
            <w:u w:val="single"/>
          </w:rPr>
          <w:t>(1)</w:t>
        </w:r>
      </w:hyperlink>
    </w:p>
    <w:p>
      <w:pPr>
        <w:pStyle w:val="Heading3"/>
        <w:keepNext/>
      </w:pPr>
      <w:r>
        <w:rPr>
          <w:b/>
          <w:color w:val="173C49"/>
        </w:rPr>
        <w:t>Вопрос 11.</w:t>
      </w:r>
    </w:p>
    <w:p>
      <w:pPr>
        <w:keepNext/>
      </w:pPr>
      <w:r>
        <w:rPr>
          <w:b w:val="0"/>
          <w:i w:val="0"/>
        </w:rPr>
        <w:t>При госпитализации пациента с брюшным тифом личные вещи</w:t>
      </w:r>
    </w:p>
    <w:p>
      <w:pPr>
        <w:tabs>
          <w:tab w:pos="490" w:val="left"/>
        </w:tabs>
        <w:spacing w:after="60"/>
        <w:ind w:left="490" w:hanging="490"/>
      </w:pPr>
      <w:r>
        <w:rPr>
          <w:b/>
        </w:rPr>
        <w:t>1.</w:t>
      </w:r>
      <w:r>
        <w:tab/>
      </w:r>
      <w:r>
        <w:rPr>
          <w:b w:val="0"/>
          <w:i w:val="0"/>
        </w:rPr>
        <w:t>стираются и выдаются пациенту</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обеззараживаются в дезинфекционной камере</w:t>
      </w:r>
    </w:p>
    <w:p>
      <w:pPr>
        <w:tabs>
          <w:tab w:pos="490" w:val="left"/>
        </w:tabs>
        <w:spacing w:after="60"/>
        <w:ind w:left="490" w:hanging="490"/>
      </w:pPr>
      <w:r>
        <w:rPr>
          <w:b/>
        </w:rPr>
        <w:t>3.</w:t>
      </w:r>
      <w:r>
        <w:tab/>
      </w:r>
      <w:r>
        <w:rPr>
          <w:b w:val="0"/>
          <w:i w:val="0"/>
        </w:rPr>
        <w:t>утилизируются</w:t>
      </w:r>
    </w:p>
    <w:p>
      <w:pPr>
        <w:tabs>
          <w:tab w:pos="490" w:val="left"/>
        </w:tabs>
        <w:spacing w:after="60"/>
        <w:ind w:left="490" w:hanging="490"/>
      </w:pPr>
      <w:r>
        <w:rPr>
          <w:b/>
        </w:rPr>
        <w:t>4.</w:t>
      </w:r>
      <w:r>
        <w:tab/>
      </w:r>
      <w:r>
        <w:rPr>
          <w:b w:val="0"/>
          <w:i w:val="0"/>
        </w:rPr>
        <w:t>сдаются на хранение</w:t>
      </w:r>
    </w:p>
    <w:p>
      <w:pPr>
        <w:ind w:left="288"/>
      </w:pPr>
      <w:r>
        <w:rPr>
          <w:b/>
          <w:color w:val="173C49"/>
        </w:rPr>
        <w:t xml:space="preserve">Правильный ответ: </w:t>
      </w:r>
      <w:r>
        <w:rPr>
          <w:b/>
          <w:i w:val="0"/>
        </w:rPr>
        <w:t>2 — обеззараживаются в дезинфекционной камере</w:t>
      </w:r>
    </w:p>
    <w:p>
      <w:pPr>
        <w:ind w:left="504"/>
      </w:pPr>
      <w:r>
        <w:rPr>
          <w:b w:val="0"/>
          <w:i/>
        </w:rPr>
        <w:t>В соответствии с п.3973 СанПиН 3.3686-21 «Санитарно-эпидемиологические требования по профилактике инфекционных болезней».</w:t>
        <w:br/>
        <w:br/>
        <w:t>Обеззараживанию в дезинфекционной камере подлежат личные вещи пациентов со следующими нозологиями («…» возвратный тиф, эпидемический сыпной тиф, болезнь Бриля, лихорадка Ку (легочная форма), сибирская язва, высоко контагиозные вирусные геморрагические лихорадки, брюшной тиф, паратифы, туберкулез, проказа, дифтерия,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0">
        <w:r>
          <w:rPr>
            <w:color w:val="173C49"/>
            <w:u w:val="single"/>
          </w:rPr>
          <w:t>(1)</w:t>
        </w:r>
      </w:hyperlink>
    </w:p>
    <w:p>
      <w:pPr>
        <w:pStyle w:val="Heading3"/>
        <w:keepNext/>
      </w:pPr>
      <w:r>
        <w:rPr>
          <w:b/>
          <w:color w:val="173C49"/>
        </w:rPr>
        <w:t>Вопрос 12.</w:t>
      </w:r>
    </w:p>
    <w:p>
      <w:pPr>
        <w:keepNext/>
      </w:pPr>
      <w:r>
        <w:rPr>
          <w:b w:val="0"/>
          <w:i w:val="0"/>
        </w:rPr>
        <w:t>В помещениях медицинской организации, в которых находился больной брюшным тифом, после его изолирования проводится заключительная дезинфекция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работниками организации</w:t>
      </w:r>
    </w:p>
    <w:p>
      <w:pPr>
        <w:tabs>
          <w:tab w:pos="490" w:val="left"/>
        </w:tabs>
        <w:spacing w:after="60"/>
        <w:ind w:left="490" w:hanging="490"/>
      </w:pPr>
      <w:r>
        <w:rPr>
          <w:b/>
        </w:rPr>
        <w:t>2.</w:t>
      </w:r>
      <w:r>
        <w:tab/>
      </w:r>
      <w:r>
        <w:rPr>
          <w:b w:val="0"/>
          <w:i w:val="0"/>
        </w:rPr>
        <w:t>специализированной организацией</w:t>
      </w:r>
    </w:p>
    <w:p>
      <w:pPr>
        <w:tabs>
          <w:tab w:pos="490" w:val="left"/>
        </w:tabs>
        <w:spacing w:after="60"/>
        <w:ind w:left="490" w:hanging="490"/>
      </w:pPr>
      <w:r>
        <w:rPr>
          <w:b/>
        </w:rPr>
        <w:t>3.</w:t>
      </w:r>
      <w:r>
        <w:tab/>
      </w:r>
      <w:r>
        <w:rPr>
          <w:b w:val="0"/>
          <w:i w:val="0"/>
        </w:rPr>
        <w:t>врачом-инфекционистом</w:t>
      </w:r>
    </w:p>
    <w:p>
      <w:pPr>
        <w:tabs>
          <w:tab w:pos="490" w:val="left"/>
        </w:tabs>
        <w:spacing w:after="60"/>
        <w:ind w:left="490" w:hanging="490"/>
      </w:pPr>
      <w:r>
        <w:rPr>
          <w:b/>
        </w:rPr>
        <w:t>4.</w:t>
      </w:r>
      <w:r>
        <w:tab/>
      </w:r>
      <w:r>
        <w:rPr>
          <w:b w:val="0"/>
          <w:i w:val="0"/>
        </w:rPr>
        <w:t>специалистами Центра гигиены и эпидемиологии</w:t>
      </w:r>
    </w:p>
    <w:p>
      <w:pPr>
        <w:ind w:left="288"/>
      </w:pPr>
      <w:r>
        <w:rPr>
          <w:b/>
          <w:color w:val="173C49"/>
        </w:rPr>
        <w:t xml:space="preserve">Правильный ответ: </w:t>
      </w:r>
      <w:r>
        <w:rPr>
          <w:b/>
          <w:i w:val="0"/>
        </w:rPr>
        <w:t>1 — работниками организации</w:t>
      </w:r>
    </w:p>
    <w:p>
      <w:pPr>
        <w:ind w:left="504"/>
      </w:pPr>
      <w:r>
        <w:rPr>
          <w:b w:val="0"/>
          <w:i/>
        </w:rPr>
        <w:t>В соответствии с п.2054 СанПиН 3.3686-21 «Санитарно-эпидемиологические требования по профилактике инфекционных болезней».</w:t>
        <w:br/>
        <w:br/>
        <w:t>В случае выявления больного брюшным тифом или паратифами в медицинской организации после его изолирования в соответствии с законодательством Российской Федерации в помещениях, в которых он находился, работниками организации проводится заключительная дезинфекция.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26">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Дезинфектология</w:t>
      </w:r>
    </w:p>
    <w:p>
      <w:pPr>
        <w:pStyle w:val="Heading2"/>
      </w:pPr>
      <w:r>
        <w:t>1. УСЛОВИЕ СИТУАЦИОННОЙ ЗАДАЧИ</w:t>
      </w:r>
    </w:p>
    <w:p>
      <w:pPr>
        <w:pStyle w:val="Heading3"/>
      </w:pPr>
      <w:r>
        <w:t>1.1. Ситуация</w:t>
      </w:r>
    </w:p>
    <w:p>
      <w:pPr>
        <w:spacing w:after="58"/>
      </w:pPr>
      <w:r>
        <w:rPr>
          <w:b w:val="0"/>
          <w:i w:val="0"/>
        </w:rPr>
        <w:t>Житель Ангарска обратился в поликлинику о поводу болей и припухлости в паху справа, плохое самочувствие, температуру 38,7ºС. Участковый терапевт направил пациента к хирургу. Хирург вскрыл бубон, удали гной, ввел антибиотики. Заболевание прогрессировало. Больной был осмотрен инфекционистом.</w:t>
      </w:r>
    </w:p>
    <w:p>
      <w:pPr>
        <w:spacing w:after="58"/>
      </w:pPr>
      <w:r>
        <w:rPr>
          <w:b w:val="0"/>
          <w:i w:val="0"/>
        </w:rPr>
        <w:t>Диагноз: «Бубонная форма чумы». Больной госпитализирован в инфекционную больницу.</w:t>
      </w:r>
    </w:p>
    <w:p>
      <w:pPr>
        <w:spacing w:after="58"/>
      </w:pPr>
      <w:r>
        <w:rPr>
          <w:b w:val="0"/>
          <w:i w:val="0"/>
        </w:rPr>
        <w:t>Эпидемиологический анамнез. За три дня до заболевания пациент был на охоте. Ночевал в палатке, рядом лежала убитая лиса. Ночью ощущал укусы насекомых. Шкуру убитой лисы принес домой.</w:t>
      </w:r>
    </w:p>
    <w:p>
      <w:pPr>
        <w:pStyle w:val="Heading2"/>
      </w:pPr>
      <w:r>
        <w:t>1. Организация деятельности</w:t>
      </w:r>
    </w:p>
    <w:p>
      <w:pPr>
        <w:pStyle w:val="Heading3"/>
        <w:keepNext/>
      </w:pPr>
      <w:r>
        <w:rPr>
          <w:b/>
          <w:color w:val="173C49"/>
        </w:rPr>
        <w:t>Вопрос 1.</w:t>
      </w:r>
    </w:p>
    <w:p>
      <w:pPr>
        <w:keepNext/>
      </w:pPr>
      <w:r>
        <w:rPr>
          <w:b w:val="0"/>
          <w:i w:val="0"/>
        </w:rPr>
        <w:t>На территории природных очагов чумы обеспечивают организацию и проведение дератизации и дезинсекции</w:t>
      </w:r>
    </w:p>
    <w:p>
      <w:pPr>
        <w:tabs>
          <w:tab w:pos="490" w:val="left"/>
        </w:tabs>
        <w:spacing w:after="60"/>
        <w:ind w:left="490" w:hanging="490"/>
      </w:pPr>
      <w:r>
        <w:rPr>
          <w:b/>
        </w:rPr>
        <w:t>1.</w:t>
      </w:r>
      <w:r>
        <w:tab/>
      </w:r>
      <w:r>
        <w:rPr>
          <w:b w:val="0"/>
          <w:i w:val="0"/>
        </w:rPr>
        <w:t>специалисты противочумных научно-исследовательских институтов</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органы исполнительной власти субъектов Российской Федерации</w:t>
      </w:r>
    </w:p>
    <w:p>
      <w:pPr>
        <w:tabs>
          <w:tab w:pos="490" w:val="left"/>
        </w:tabs>
        <w:spacing w:after="60"/>
        <w:ind w:left="490" w:hanging="490"/>
      </w:pPr>
      <w:r>
        <w:rPr>
          <w:b/>
        </w:rPr>
        <w:t>3.</w:t>
      </w:r>
      <w:r>
        <w:tab/>
      </w:r>
      <w:r>
        <w:rPr>
          <w:b w:val="0"/>
          <w:i w:val="0"/>
        </w:rPr>
        <w:t>специалисты зооветеринарного сектора на территории населенного пункта</w:t>
      </w:r>
    </w:p>
    <w:p>
      <w:pPr>
        <w:tabs>
          <w:tab w:pos="490" w:val="left"/>
        </w:tabs>
        <w:spacing w:after="60"/>
        <w:ind w:left="490" w:hanging="490"/>
      </w:pPr>
      <w:r>
        <w:rPr>
          <w:b/>
        </w:rPr>
        <w:t>4.</w:t>
      </w:r>
      <w:r>
        <w:tab/>
      </w:r>
      <w:r>
        <w:rPr>
          <w:b w:val="0"/>
          <w:i w:val="0"/>
        </w:rPr>
        <w:t>специалисты организации, осуществляющей медицинскую деятельность на данной территории</w:t>
      </w:r>
    </w:p>
    <w:p>
      <w:pPr>
        <w:ind w:left="288"/>
      </w:pPr>
      <w:r>
        <w:rPr>
          <w:b/>
          <w:color w:val="173C49"/>
        </w:rPr>
        <w:t xml:space="preserve">Правильный ответ: </w:t>
      </w:r>
      <w:r>
        <w:rPr>
          <w:b/>
          <w:i w:val="0"/>
        </w:rPr>
        <w:t>2 — органы исполнительной власти субъектов Российской Федерации</w:t>
      </w:r>
    </w:p>
    <w:p>
      <w:pPr>
        <w:ind w:left="504"/>
      </w:pPr>
      <w:r>
        <w:rPr>
          <w:b w:val="0"/>
          <w:i/>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1">
        <w:r>
          <w:rPr>
            <w:color w:val="173C49"/>
            <w:u w:val="single"/>
          </w:rPr>
          <w:t>(1)</w:t>
        </w:r>
      </w:hyperlink>
    </w:p>
    <w:p>
      <w:pPr>
        <w:pStyle w:val="Heading3"/>
        <w:keepNext/>
      </w:pPr>
      <w:r>
        <w:rPr>
          <w:b/>
          <w:color w:val="173C49"/>
        </w:rPr>
        <w:t>Вопрос 2.</w:t>
      </w:r>
    </w:p>
    <w:p>
      <w:pPr>
        <w:keepNext/>
      </w:pPr>
      <w:r>
        <w:rPr>
          <w:b w:val="0"/>
          <w:i w:val="0"/>
        </w:rPr>
        <w:t>Организацию и проведение мероприятий по дератизации и дезинсекции в очагах чумы осуществляют специалисты</w:t>
      </w:r>
    </w:p>
    <w:p>
      <w:pPr>
        <w:tabs>
          <w:tab w:pos="490" w:val="left"/>
        </w:tabs>
        <w:spacing w:after="60"/>
        <w:ind w:left="490" w:hanging="490"/>
      </w:pPr>
      <w:r>
        <w:rPr>
          <w:b/>
        </w:rPr>
        <w:t>1.</w:t>
      </w:r>
      <w:r>
        <w:tab/>
      </w:r>
      <w:r>
        <w:rPr>
          <w:b w:val="0"/>
          <w:i w:val="0"/>
        </w:rPr>
        <w:t>зооветеринарного сектора на территории населенного пункта</w:t>
      </w:r>
    </w:p>
    <w:p>
      <w:pPr>
        <w:tabs>
          <w:tab w:pos="490" w:val="left"/>
        </w:tabs>
        <w:spacing w:after="60"/>
        <w:ind w:left="490" w:hanging="490"/>
      </w:pPr>
      <w:r>
        <w:rPr>
          <w:b/>
        </w:rPr>
        <w:t>2.</w:t>
      </w:r>
      <w:r>
        <w:tab/>
      </w:r>
      <w:r>
        <w:rPr>
          <w:b w:val="0"/>
          <w:i w:val="0"/>
        </w:rPr>
        <w:t>противочумных научно-исследовательских институтов</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организации, занимающейся дезинфекционной деятельностью на территории населенного пункта и имеющей лицензию на данный вид деятельности</w:t>
      </w:r>
    </w:p>
    <w:p>
      <w:pPr>
        <w:tabs>
          <w:tab w:pos="490" w:val="left"/>
        </w:tabs>
        <w:spacing w:after="60"/>
        <w:ind w:left="490" w:hanging="490"/>
      </w:pPr>
      <w:r>
        <w:rPr>
          <w:b/>
        </w:rPr>
        <w:t>4.</w:t>
      </w:r>
      <w:r>
        <w:tab/>
      </w:r>
      <w:r>
        <w:rPr>
          <w:b w:val="0"/>
          <w:i w:val="0"/>
        </w:rPr>
        <w:t>организации, осуществляющей медицинскую деятельность, обслуживающей данную территорию</w:t>
      </w:r>
    </w:p>
    <w:p>
      <w:pPr>
        <w:ind w:left="288"/>
      </w:pPr>
      <w:r>
        <w:rPr>
          <w:b/>
          <w:color w:val="173C49"/>
        </w:rPr>
        <w:t xml:space="preserve">Правильный ответ: </w:t>
      </w:r>
      <w:r>
        <w:rPr>
          <w:b/>
          <w:i w:val="0"/>
        </w:rPr>
        <w:t>3 — организации, занимающейся дезинфекционной деятельностью на территории населенного пункта и имеющей лицензию на данный вид деятельности</w:t>
      </w:r>
    </w:p>
    <w:p>
      <w:pPr>
        <w:ind w:left="504"/>
      </w:pPr>
      <w:r>
        <w:rPr>
          <w:b w:val="0"/>
          <w:i/>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которые осуществляются организациями, занимающимися дезинфекционной деятельностью на территории населенного пункта и имеющие лицензию на данный вид деятельности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1">
        <w:r>
          <w:rPr>
            <w:color w:val="173C49"/>
            <w:u w:val="single"/>
          </w:rPr>
          <w:t>(1)</w:t>
        </w:r>
      </w:hyperlink>
    </w:p>
    <w:p>
      <w:pPr>
        <w:pStyle w:val="Heading3"/>
        <w:keepNext/>
      </w:pPr>
      <w:r>
        <w:rPr>
          <w:b/>
          <w:color w:val="173C49"/>
        </w:rPr>
        <w:t>Вопрос 3.</w:t>
      </w:r>
    </w:p>
    <w:p>
      <w:pPr>
        <w:keepNext/>
      </w:pPr>
      <w:r>
        <w:rPr>
          <w:b w:val="0"/>
          <w:i w:val="0"/>
        </w:rPr>
        <w:t>Организация и проведение дератизации и дезинсекции в очагах чумы осуществляется на основании</w:t>
      </w:r>
    </w:p>
    <w:p>
      <w:pPr>
        <w:tabs>
          <w:tab w:pos="490" w:val="left"/>
        </w:tabs>
        <w:spacing w:after="60"/>
        <w:ind w:left="490" w:hanging="490"/>
      </w:pPr>
      <w:r>
        <w:rPr>
          <w:b/>
        </w:rPr>
        <w:t>1.</w:t>
      </w:r>
      <w:r>
        <w:tab/>
      </w:r>
      <w:r>
        <w:rPr>
          <w:b w:val="0"/>
          <w:i w:val="0"/>
        </w:rPr>
        <w:t>приказа руководителя органа исполнительной власти субъекта Российской Федерации</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решения межведомственной санитарно-противоэпидемической комиссии</w:t>
      </w:r>
    </w:p>
    <w:p>
      <w:pPr>
        <w:tabs>
          <w:tab w:pos="490" w:val="left"/>
        </w:tabs>
        <w:spacing w:after="60"/>
        <w:ind w:left="490" w:hanging="490"/>
      </w:pPr>
      <w:r>
        <w:rPr>
          <w:b/>
        </w:rPr>
        <w:t>3.</w:t>
      </w:r>
      <w:r>
        <w:tab/>
      </w:r>
      <w:r>
        <w:rPr>
          <w:b w:val="0"/>
          <w:i w:val="0"/>
        </w:rPr>
        <w:t>распоряжения руководителя отдела эпидемиологического надзора Роспотребнадзора</w:t>
      </w:r>
    </w:p>
    <w:p>
      <w:pPr>
        <w:tabs>
          <w:tab w:pos="490" w:val="left"/>
        </w:tabs>
        <w:spacing w:after="60"/>
        <w:ind w:left="490" w:hanging="490"/>
      </w:pPr>
      <w:r>
        <w:rPr>
          <w:b/>
        </w:rPr>
        <w:t>4.</w:t>
      </w:r>
      <w:r>
        <w:tab/>
      </w:r>
      <w:r>
        <w:rPr>
          <w:b w:val="0"/>
          <w:i w:val="0"/>
        </w:rPr>
        <w:t>приказа главного санитарного врача района</w:t>
      </w:r>
    </w:p>
    <w:p>
      <w:pPr>
        <w:ind w:left="288"/>
      </w:pPr>
      <w:r>
        <w:rPr>
          <w:b/>
          <w:color w:val="173C49"/>
        </w:rPr>
        <w:t xml:space="preserve">Правильный ответ: </w:t>
      </w:r>
      <w:r>
        <w:rPr>
          <w:b/>
          <w:i w:val="0"/>
        </w:rPr>
        <w:t>2 — решения межведомственной санитарно-противоэпидемической комиссии</w:t>
      </w:r>
    </w:p>
    <w:p>
      <w:pPr>
        <w:ind w:left="504"/>
      </w:pPr>
      <w:r>
        <w:rPr>
          <w:b w:val="0"/>
          <w:i/>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организацию и проведение дератизации и дезинсекции, которые осуществляются организациями, занимающимися дезинфекционной деятельностью на территории населенного пункта и имеющие лицензию на данный вид деятельности, по решению межведомственной санитарно-противоэпидемической комиссии;…»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1">
        <w:r>
          <w:rPr>
            <w:color w:val="173C49"/>
            <w:u w:val="single"/>
          </w:rPr>
          <w:t>(1)</w:t>
        </w:r>
      </w:hyperlink>
    </w:p>
    <w:p>
      <w:pPr>
        <w:pStyle w:val="Heading3"/>
        <w:keepNext/>
      </w:pPr>
      <w:r>
        <w:rPr>
          <w:b/>
          <w:color w:val="173C49"/>
        </w:rPr>
        <w:t>Вопрос 4.</w:t>
      </w:r>
    </w:p>
    <w:p>
      <w:pPr>
        <w:keepNext/>
      </w:pPr>
      <w:r>
        <w:rPr>
          <w:b w:val="0"/>
          <w:i w:val="0"/>
        </w:rPr>
        <w:t>Оценку эффективности проведения дератизации и дезинсекции в очаге чумы обеспечивают специалисты</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органа исполнительной власти субъектов Российской Федерации с участием противочумных учреждений</w:t>
      </w:r>
    </w:p>
    <w:p>
      <w:pPr>
        <w:tabs>
          <w:tab w:pos="490" w:val="left"/>
        </w:tabs>
        <w:spacing w:after="60"/>
        <w:ind w:left="490" w:hanging="490"/>
      </w:pPr>
      <w:r>
        <w:rPr>
          <w:b/>
        </w:rPr>
        <w:t>2.</w:t>
      </w:r>
      <w:r>
        <w:tab/>
      </w:r>
      <w:r>
        <w:rPr>
          <w:b w:val="0"/>
          <w:i w:val="0"/>
        </w:rPr>
        <w:t>зооветеринарного сектора на территории населенного пункта</w:t>
      </w:r>
    </w:p>
    <w:p>
      <w:pPr>
        <w:tabs>
          <w:tab w:pos="490" w:val="left"/>
        </w:tabs>
        <w:spacing w:after="60"/>
        <w:ind w:left="490" w:hanging="490"/>
      </w:pPr>
      <w:r>
        <w:rPr>
          <w:b/>
        </w:rPr>
        <w:t>3.</w:t>
      </w:r>
      <w:r>
        <w:tab/>
      </w:r>
      <w:r>
        <w:rPr>
          <w:b w:val="0"/>
          <w:i w:val="0"/>
        </w:rPr>
        <w:t>организации, осуществляющей медицинскую деятельность, обслуживающей данную территорию</w:t>
      </w:r>
    </w:p>
    <w:p>
      <w:pPr>
        <w:tabs>
          <w:tab w:pos="490" w:val="left"/>
        </w:tabs>
        <w:spacing w:after="60"/>
        <w:ind w:left="490" w:hanging="490"/>
      </w:pPr>
      <w:r>
        <w:rPr>
          <w:b/>
        </w:rPr>
        <w:t>4.</w:t>
      </w:r>
      <w:r>
        <w:tab/>
      </w:r>
      <w:r>
        <w:rPr>
          <w:b w:val="0"/>
          <w:i w:val="0"/>
        </w:rPr>
        <w:t>отдела эпидемиологического надзора Роспотребнадзора и инфекционного стационара</w:t>
      </w:r>
    </w:p>
    <w:p>
      <w:pPr>
        <w:ind w:left="288"/>
      </w:pPr>
      <w:r>
        <w:rPr>
          <w:b/>
          <w:color w:val="173C49"/>
        </w:rPr>
        <w:t xml:space="preserve">Правильный ответ: </w:t>
      </w:r>
      <w:r>
        <w:rPr>
          <w:b/>
          <w:i w:val="0"/>
        </w:rPr>
        <w:t>1 — органа исполнительной власти субъектов Российской Федерации с участием противочумных учреждений</w:t>
      </w:r>
    </w:p>
    <w:p>
      <w:pPr>
        <w:ind w:left="504"/>
      </w:pPr>
      <w:r>
        <w:rPr>
          <w:b w:val="0"/>
          <w:i/>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«Органы исполнительной власти субъектов Российской Федерации, расположенных на территории природных очагов чумы … обеспечивают … оценку эффективности проведения дератизации и дезинсекции с участием противочумных учреждений»</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1">
        <w:r>
          <w:rPr>
            <w:color w:val="173C49"/>
            <w:u w:val="single"/>
          </w:rPr>
          <w:t>(1)</w:t>
        </w:r>
      </w:hyperlink>
    </w:p>
    <w:p>
      <w:pPr>
        <w:pStyle w:val="Heading3"/>
        <w:keepNext/>
      </w:pPr>
      <w:r>
        <w:rPr>
          <w:b/>
          <w:color w:val="173C49"/>
        </w:rPr>
        <w:t>Вопрос 5.</w:t>
      </w:r>
    </w:p>
    <w:p>
      <w:pPr>
        <w:keepNext/>
      </w:pPr>
      <w:r>
        <w:rPr>
          <w:b w:val="0"/>
          <w:i w:val="0"/>
        </w:rPr>
        <w:t>При выявлении эпизоотии чумы администрация населенных пунктов обеспечивает</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организацию и проведение полевой дератизации и дезинсекции (барьерные обработки)</w:t>
      </w:r>
    </w:p>
    <w:p>
      <w:pPr>
        <w:tabs>
          <w:tab w:pos="490" w:val="left"/>
        </w:tabs>
        <w:spacing w:after="60"/>
        <w:ind w:left="490" w:hanging="490"/>
      </w:pPr>
      <w:r>
        <w:rPr>
          <w:b/>
        </w:rPr>
        <w:t>2.</w:t>
      </w:r>
      <w:r>
        <w:tab/>
      </w:r>
      <w:r>
        <w:rPr>
          <w:b w:val="0"/>
          <w:i w:val="0"/>
        </w:rPr>
        <w:t>вакцинацию животных</w:t>
      </w:r>
    </w:p>
    <w:p>
      <w:pPr>
        <w:tabs>
          <w:tab w:pos="490" w:val="left"/>
        </w:tabs>
        <w:spacing w:after="60"/>
        <w:ind w:left="490" w:hanging="490"/>
      </w:pPr>
      <w:r>
        <w:rPr>
          <w:b/>
        </w:rPr>
        <w:t>3.</w:t>
      </w:r>
      <w:r>
        <w:tab/>
      </w:r>
      <w:r>
        <w:rPr>
          <w:b w:val="0"/>
          <w:i w:val="0"/>
        </w:rPr>
        <w:t>отлов и отстрел больных животных</w:t>
      </w:r>
    </w:p>
    <w:p>
      <w:pPr>
        <w:tabs>
          <w:tab w:pos="490" w:val="left"/>
        </w:tabs>
        <w:spacing w:after="60"/>
        <w:ind w:left="490" w:hanging="490"/>
      </w:pPr>
      <w:r>
        <w:rPr>
          <w:b/>
        </w:rPr>
        <w:t>4.</w:t>
      </w:r>
      <w:r>
        <w:tab/>
      </w:r>
      <w:r>
        <w:rPr>
          <w:b w:val="0"/>
          <w:i w:val="0"/>
        </w:rPr>
        <w:t>отлов и лечение больных животных</w:t>
      </w:r>
    </w:p>
    <w:p>
      <w:pPr>
        <w:ind w:left="288"/>
      </w:pPr>
      <w:r>
        <w:rPr>
          <w:b/>
          <w:color w:val="173C49"/>
        </w:rPr>
        <w:t xml:space="preserve">Правильный ответ: </w:t>
      </w:r>
      <w:r>
        <w:rPr>
          <w:b/>
          <w:i w:val="0"/>
        </w:rPr>
        <w:t>1 — организацию и проведение полевой дератизации и дезинсекции (барьерные обработки)</w:t>
      </w:r>
    </w:p>
    <w:p>
      <w:pPr>
        <w:ind w:left="504"/>
      </w:pPr>
      <w:r>
        <w:rPr>
          <w:b w:val="0"/>
          <w:i/>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и организаций, расположенных или выполняющих работы на энзоотичных территориях, обеспечивает … организацию и проведение с привлечением сил (силами) противочумной станции полевой дератизации и дезинсекции (барьерные обработки)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2">
        <w:r>
          <w:rPr>
            <w:color w:val="173C49"/>
            <w:u w:val="single"/>
          </w:rPr>
          <w:t>(1)</w:t>
        </w:r>
      </w:hyperlink>
    </w:p>
    <w:p>
      <w:pPr>
        <w:pStyle w:val="Heading3"/>
        <w:keepNext/>
      </w:pPr>
      <w:r>
        <w:rPr>
          <w:b/>
          <w:color w:val="173C49"/>
        </w:rPr>
        <w:t>Вопрос 6.</w:t>
      </w:r>
    </w:p>
    <w:p>
      <w:pPr>
        <w:keepNext/>
      </w:pPr>
      <w:r>
        <w:rPr>
          <w:b w:val="0"/>
          <w:i w:val="0"/>
        </w:rPr>
        <w:t>При выявлении эпизоотии чумы создается защитная зона от природного очага до границы населенного пункта шириной до (в км)</w:t>
      </w:r>
    </w:p>
    <w:p>
      <w:pPr>
        <w:tabs>
          <w:tab w:pos="490" w:val="left"/>
        </w:tabs>
        <w:spacing w:after="60"/>
        <w:ind w:left="490" w:hanging="490"/>
      </w:pPr>
      <w:r>
        <w:rPr>
          <w:b/>
        </w:rPr>
        <w:t>1.</w:t>
      </w:r>
      <w:r>
        <w:tab/>
      </w:r>
      <w:r>
        <w:rPr>
          <w:b w:val="0"/>
          <w:i w:val="0"/>
        </w:rPr>
        <w:t>5</w:t>
      </w:r>
    </w:p>
    <w:p>
      <w:pPr>
        <w:tabs>
          <w:tab w:pos="490" w:val="left"/>
        </w:tabs>
        <w:spacing w:after="60"/>
        <w:ind w:left="490" w:hanging="490"/>
      </w:pPr>
      <w:r>
        <w:rPr>
          <w:b/>
        </w:rPr>
        <w:t>2.</w:t>
      </w:r>
      <w:r>
        <w:tab/>
      </w:r>
      <w:r>
        <w:rPr>
          <w:b w:val="0"/>
          <w:i w:val="0"/>
        </w:rPr>
        <w:t>1</w:t>
      </w:r>
    </w:p>
    <w:p>
      <w:pPr>
        <w:tabs>
          <w:tab w:pos="490" w:val="left"/>
        </w:tabs>
        <w:spacing w:after="60"/>
        <w:ind w:left="490" w:hanging="490"/>
      </w:pPr>
      <w:r>
        <w:rPr>
          <w:b/>
        </w:rPr>
        <w:t>3.</w:t>
      </w:r>
      <w:r>
        <w:tab/>
      </w:r>
      <w:r>
        <w:rPr>
          <w:b w:val="0"/>
          <w:i w:val="0"/>
        </w:rPr>
        <w:t>10</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0,5</w:t>
      </w:r>
    </w:p>
    <w:p>
      <w:pPr>
        <w:ind w:left="288"/>
      </w:pPr>
      <w:r>
        <w:rPr>
          <w:b/>
          <w:color w:val="173C49"/>
        </w:rPr>
        <w:t xml:space="preserve">Правильный ответ: </w:t>
      </w:r>
      <w:r>
        <w:rPr>
          <w:b/>
          <w:i w:val="0"/>
        </w:rPr>
        <w:t>4 — 0,5</w:t>
      </w:r>
    </w:p>
    <w:p>
      <w:pPr>
        <w:ind w:left="504"/>
      </w:pPr>
      <w:r>
        <w:rPr>
          <w:b w:val="0"/>
          <w:i/>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и организаций, расположенных или выполняющих работы на энзоотичных территориях, обеспечивает … организацию и проведение с привлечением сил (силами) противочумной станции полевой дератизации и дезинсекции (барьерные обработки) с целью создания защитной зоны шириной до 500 м от границы населенного пункта или от границы отдельных объектов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2">
        <w:r>
          <w:rPr>
            <w:color w:val="173C49"/>
            <w:u w:val="single"/>
          </w:rPr>
          <w:t>(1)</w:t>
        </w:r>
      </w:hyperlink>
    </w:p>
    <w:p>
      <w:pPr>
        <w:pStyle w:val="Heading3"/>
        <w:keepNext/>
      </w:pPr>
      <w:r>
        <w:rPr>
          <w:b/>
          <w:color w:val="173C49"/>
        </w:rPr>
        <w:t>Вопрос 7.</w:t>
      </w:r>
    </w:p>
    <w:p>
      <w:pPr>
        <w:keepNext/>
      </w:pPr>
      <w:r>
        <w:rPr>
          <w:b w:val="0"/>
          <w:i w:val="0"/>
        </w:rPr>
        <w:t>При выявлении больных чумой организацию и проведение дезинфекции по месту выявления больных обеспечивают специалисты</w:t>
      </w:r>
    </w:p>
    <w:p>
      <w:pPr>
        <w:tabs>
          <w:tab w:pos="490" w:val="left"/>
        </w:tabs>
        <w:spacing w:after="60"/>
        <w:ind w:left="490" w:hanging="490"/>
      </w:pPr>
      <w:r>
        <w:rPr>
          <w:b/>
        </w:rPr>
        <w:t>1.</w:t>
      </w:r>
      <w:r>
        <w:tab/>
      </w:r>
      <w:r>
        <w:rPr>
          <w:b w:val="0"/>
          <w:i w:val="0"/>
        </w:rPr>
        <w:t>противочумных научно-исследовательских институтов</w:t>
      </w:r>
    </w:p>
    <w:p>
      <w:pPr>
        <w:tabs>
          <w:tab w:pos="490" w:val="left"/>
        </w:tabs>
        <w:spacing w:after="60"/>
        <w:ind w:left="490" w:hanging="490"/>
      </w:pPr>
      <w:r>
        <w:rPr>
          <w:b/>
        </w:rPr>
        <w:t>2.</w:t>
      </w:r>
      <w:r>
        <w:tab/>
      </w:r>
      <w:r>
        <w:rPr>
          <w:b w:val="0"/>
          <w:i w:val="0"/>
        </w:rPr>
        <w:t>территориального отдела Управления Роспотребнадзора</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медицинской организации</w:t>
      </w:r>
    </w:p>
    <w:p>
      <w:pPr>
        <w:tabs>
          <w:tab w:pos="490" w:val="left"/>
        </w:tabs>
        <w:spacing w:after="60"/>
        <w:ind w:left="490" w:hanging="490"/>
      </w:pPr>
      <w:r>
        <w:rPr>
          <w:b/>
        </w:rPr>
        <w:t>4.</w:t>
      </w:r>
      <w:r>
        <w:tab/>
      </w:r>
      <w:r>
        <w:rPr>
          <w:b w:val="0"/>
          <w:i w:val="0"/>
        </w:rPr>
        <w:t>Центра гигиены и эпидемиологии</w:t>
      </w:r>
    </w:p>
    <w:p>
      <w:pPr>
        <w:ind w:left="288"/>
      </w:pPr>
      <w:r>
        <w:rPr>
          <w:b/>
          <w:color w:val="173C49"/>
        </w:rPr>
        <w:t xml:space="preserve">Правильный ответ: </w:t>
      </w:r>
      <w:r>
        <w:rPr>
          <w:b/>
          <w:i w:val="0"/>
        </w:rPr>
        <w:t>3 — медицинской организации</w:t>
      </w:r>
    </w:p>
    <w:p>
      <w:pPr>
        <w:ind w:left="504"/>
      </w:pPr>
      <w:r>
        <w:rPr>
          <w:b w:val="0"/>
          <w:i/>
        </w:rPr>
        <w:t>В соответствии с п. 1140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«Органы исполнительной власти по субъекту Российской Федерации в сфере охраны здоровья обеспечивают … проведение дезинфекции по месту выявления больных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4">
        <w:r>
          <w:rPr>
            <w:color w:val="173C49"/>
            <w:u w:val="single"/>
          </w:rPr>
          <w:t>(1)</w:t>
        </w:r>
      </w:hyperlink>
    </w:p>
    <w:p>
      <w:pPr>
        <w:pStyle w:val="Heading3"/>
        <w:keepNext/>
      </w:pPr>
      <w:r>
        <w:rPr>
          <w:b/>
          <w:color w:val="173C49"/>
        </w:rPr>
        <w:t>Вопрос 8.</w:t>
      </w:r>
    </w:p>
    <w:p>
      <w:pPr>
        <w:keepNext/>
      </w:pPr>
      <w:r>
        <w:rPr>
          <w:b w:val="0"/>
          <w:i w:val="0"/>
        </w:rPr>
        <w:t>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w:t>
      </w:r>
    </w:p>
    <w:p>
      <w:pPr>
        <w:tabs>
          <w:tab w:pos="490" w:val="left"/>
        </w:tabs>
        <w:spacing w:after="60"/>
        <w:ind w:left="490" w:hanging="490"/>
      </w:pPr>
      <w:r>
        <w:rPr>
          <w:b/>
        </w:rPr>
        <w:t>1.</w:t>
      </w:r>
      <w:r>
        <w:tab/>
      </w:r>
      <w:r>
        <w:rPr>
          <w:b w:val="0"/>
          <w:i w:val="0"/>
        </w:rPr>
        <w:t>требованиями специалиста территориального отдела Управления Роспотребнадзора</w:t>
      </w:r>
    </w:p>
    <w:p>
      <w:pPr>
        <w:tabs>
          <w:tab w:pos="490" w:val="left"/>
        </w:tabs>
        <w:spacing w:after="60"/>
        <w:ind w:left="490" w:hanging="490"/>
      </w:pPr>
      <w:r>
        <w:rPr>
          <w:b/>
        </w:rPr>
        <w:t>2.</w:t>
      </w:r>
      <w:r>
        <w:tab/>
      </w:r>
      <w:r>
        <w:rPr>
          <w:b w:val="0"/>
          <w:i w:val="0"/>
        </w:rPr>
        <w:t>требованиями представителя органа исполнительной власти субъекта Российской Федерации</w:t>
      </w:r>
    </w:p>
    <w:p>
      <w:pPr>
        <w:tabs>
          <w:tab w:pos="490" w:val="left"/>
        </w:tabs>
        <w:spacing w:after="60"/>
        <w:ind w:left="490" w:hanging="490"/>
      </w:pPr>
      <w:r>
        <w:rPr>
          <w:b/>
        </w:rPr>
        <w:t>3.</w:t>
      </w:r>
      <w:r>
        <w:tab/>
      </w:r>
      <w:r>
        <w:rPr>
          <w:b w:val="0"/>
          <w:i w:val="0"/>
        </w:rPr>
        <w:t>требованиями врача-инфекциониста медицинской организации</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требованиями данных Санитарных правил в части безопасности работы с ПБА I-II групп патогенности</w:t>
      </w:r>
    </w:p>
    <w:p>
      <w:pPr>
        <w:ind w:left="288"/>
      </w:pPr>
      <w:r>
        <w:rPr>
          <w:b/>
          <w:color w:val="173C49"/>
        </w:rPr>
        <w:t xml:space="preserve">Правильный ответ: </w:t>
      </w:r>
      <w:r>
        <w:rPr>
          <w:b/>
          <w:i w:val="0"/>
        </w:rPr>
        <w:t>4 — требованиями данных Санитарных правил в части безопасности работы с ПБА I-II групп патогенности</w:t>
      </w:r>
    </w:p>
    <w:p>
      <w:pPr>
        <w:ind w:left="504"/>
      </w:pPr>
      <w:r>
        <w:rPr>
          <w:b w:val="0"/>
          <w:i/>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 требованиями данных Санитарных правил в части безопасности работы с ПБА I-II групп патогенности».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5">
        <w:r>
          <w:rPr>
            <w:color w:val="173C49"/>
            <w:u w:val="single"/>
          </w:rPr>
          <w:t>(1)</w:t>
        </w:r>
      </w:hyperlink>
    </w:p>
    <w:p>
      <w:pPr>
        <w:pStyle w:val="Heading3"/>
        <w:keepNext/>
      </w:pPr>
      <w:r>
        <w:rPr>
          <w:b/>
          <w:color w:val="173C49"/>
        </w:rPr>
        <w:t>Вопрос 9.</w:t>
      </w:r>
    </w:p>
    <w:p>
      <w:pPr>
        <w:keepNext/>
      </w:pPr>
      <w:r>
        <w:rPr>
          <w:b w:val="0"/>
          <w:i w:val="0"/>
        </w:rPr>
        <w:t>По окончании операции у больного с подозрением на чуму проводится</w:t>
      </w:r>
    </w:p>
    <w:p>
      <w:pPr>
        <w:tabs>
          <w:tab w:pos="490" w:val="left"/>
        </w:tabs>
        <w:spacing w:after="60"/>
        <w:ind w:left="490" w:hanging="490"/>
      </w:pPr>
      <w:r>
        <w:rPr>
          <w:b/>
        </w:rPr>
        <w:t>1.</w:t>
      </w:r>
      <w:r>
        <w:tab/>
      </w:r>
      <w:r>
        <w:rPr>
          <w:b w:val="0"/>
          <w:i w:val="0"/>
        </w:rPr>
        <w:t>санитарная обработка медицинского персонала</w:t>
      </w:r>
    </w:p>
    <w:p>
      <w:pPr>
        <w:tabs>
          <w:tab w:pos="490" w:val="left"/>
        </w:tabs>
        <w:spacing w:after="60"/>
        <w:ind w:left="490" w:hanging="490"/>
      </w:pPr>
      <w:r>
        <w:rPr>
          <w:b/>
        </w:rPr>
        <w:t>2.</w:t>
      </w:r>
      <w:r>
        <w:tab/>
      </w:r>
      <w:r>
        <w:rPr>
          <w:b w:val="0"/>
          <w:i w:val="0"/>
        </w:rPr>
        <w:t>генеральная уборка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заключительная дезинфекция</w:t>
      </w:r>
    </w:p>
    <w:p>
      <w:pPr>
        <w:tabs>
          <w:tab w:pos="490" w:val="left"/>
        </w:tabs>
        <w:spacing w:after="60"/>
        <w:ind w:left="490" w:hanging="490"/>
      </w:pPr>
      <w:r>
        <w:rPr>
          <w:b/>
        </w:rPr>
        <w:t>4.</w:t>
      </w:r>
      <w:r>
        <w:tab/>
      </w:r>
      <w:r>
        <w:rPr>
          <w:b w:val="0"/>
          <w:i w:val="0"/>
        </w:rPr>
        <w:t>текущая дезинфекция</w:t>
      </w:r>
    </w:p>
    <w:p>
      <w:pPr>
        <w:ind w:left="288"/>
      </w:pPr>
      <w:r>
        <w:rPr>
          <w:b/>
          <w:color w:val="173C49"/>
        </w:rPr>
        <w:t xml:space="preserve">Правильный ответ: </w:t>
      </w:r>
      <w:r>
        <w:rPr>
          <w:b/>
          <w:i w:val="0"/>
        </w:rPr>
        <w:t>3 — заключительная дезинфекция</w:t>
      </w:r>
    </w:p>
    <w:p>
      <w:pPr>
        <w:ind w:left="504"/>
      </w:pPr>
      <w:r>
        <w:rPr>
          <w:b w:val="0"/>
          <w:i/>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«По окончании операции проводится заключительная дезинфекция.</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5">
        <w:r>
          <w:rPr>
            <w:color w:val="173C49"/>
            <w:u w:val="single"/>
          </w:rPr>
          <w:t>(1)</w:t>
        </w:r>
      </w:hyperlink>
    </w:p>
    <w:p>
      <w:pPr>
        <w:pStyle w:val="Heading3"/>
        <w:keepNext/>
      </w:pPr>
      <w:r>
        <w:rPr>
          <w:b/>
          <w:color w:val="173C49"/>
        </w:rPr>
        <w:t>Вопрос 10.</w:t>
      </w:r>
    </w:p>
    <w:p>
      <w:pPr>
        <w:keepNext/>
      </w:pPr>
      <w:r>
        <w:rPr>
          <w:b w:val="0"/>
          <w:i w:val="0"/>
        </w:rPr>
        <w:t>При выявлении эпизоотии чумы +____________________+ обеспечивает организацию и проведение дератизации и дезинсекции на территории</w:t>
      </w:r>
    </w:p>
    <w:p>
      <w:pPr>
        <w:tabs>
          <w:tab w:pos="490" w:val="left"/>
        </w:tabs>
        <w:spacing w:after="60"/>
        <w:ind w:left="490" w:hanging="490"/>
      </w:pPr>
      <w:r>
        <w:rPr>
          <w:b/>
        </w:rPr>
        <w:t>1.</w:t>
      </w:r>
      <w:r>
        <w:tab/>
      </w:r>
      <w:r>
        <w:rPr>
          <w:b w:val="0"/>
          <w:i w:val="0"/>
        </w:rPr>
        <w:t>зооветеринарный сектор на территории населенного пункта</w:t>
      </w:r>
    </w:p>
    <w:p>
      <w:pPr>
        <w:tabs>
          <w:tab w:pos="490" w:val="left"/>
        </w:tabs>
        <w:spacing w:after="60"/>
        <w:ind w:left="490" w:hanging="490"/>
      </w:pPr>
      <w:r>
        <w:rPr>
          <w:b/>
        </w:rPr>
        <w:t>2.</w:t>
      </w:r>
      <w:r>
        <w:tab/>
      </w:r>
      <w:r>
        <w:rPr>
          <w:b w:val="0"/>
          <w:i w:val="0"/>
        </w:rPr>
        <w:t>организация, осуществляющая медицинскую деятельность на данной территории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администрация населенного пункта</w:t>
      </w:r>
    </w:p>
    <w:p>
      <w:pPr>
        <w:tabs>
          <w:tab w:pos="490" w:val="left"/>
        </w:tabs>
        <w:spacing w:after="60"/>
        <w:ind w:left="490" w:hanging="490"/>
      </w:pPr>
      <w:r>
        <w:rPr>
          <w:b/>
        </w:rPr>
        <w:t>4.</w:t>
      </w:r>
      <w:r>
        <w:tab/>
      </w:r>
      <w:r>
        <w:rPr>
          <w:b w:val="0"/>
          <w:i w:val="0"/>
        </w:rPr>
        <w:t>территориальный отдел Управления Роспотребнадзора</w:t>
      </w:r>
    </w:p>
    <w:p>
      <w:pPr>
        <w:ind w:left="288"/>
      </w:pPr>
      <w:r>
        <w:rPr>
          <w:b/>
          <w:color w:val="173C49"/>
        </w:rPr>
        <w:t xml:space="preserve">Правильный ответ: </w:t>
      </w:r>
      <w:r>
        <w:rPr>
          <w:b/>
          <w:i w:val="0"/>
        </w:rPr>
        <w:t>3 — администрация населенного пункта</w:t>
      </w:r>
    </w:p>
    <w:p>
      <w:pPr>
        <w:ind w:left="504"/>
      </w:pPr>
      <w:r>
        <w:rPr>
          <w:b w:val="0"/>
          <w:i/>
        </w:rPr>
        <w:t>В соответствии с п. 1130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 «При выявлении эпизоотии чумы администрация населенных пунктов … организацию и проведение дератизации и дезинсекции на территории населенного пункта …»</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2">
        <w:r>
          <w:rPr>
            <w:color w:val="173C49"/>
            <w:u w:val="single"/>
          </w:rPr>
          <w:t>(1)</w:t>
        </w:r>
      </w:hyperlink>
    </w:p>
    <w:p>
      <w:pPr>
        <w:pStyle w:val="Heading3"/>
        <w:keepNext/>
      </w:pPr>
      <w:r>
        <w:rPr>
          <w:b/>
          <w:color w:val="173C49"/>
        </w:rPr>
        <w:t>Вопрос 11.</w:t>
      </w:r>
    </w:p>
    <w:p>
      <w:pPr>
        <w:keepNext/>
      </w:pPr>
      <w:r>
        <w:rPr>
          <w:b w:val="0"/>
          <w:i w:val="0"/>
        </w:rPr>
        <w:t>При оказании хирургической помощи больному с подозрением на чуму в организации, осуществляющей медицинскую деятельность, проведение заключительной дезинфекции осуществляется с использованием дезинфицирующих средств в соответствии с требованиями санитарных правил по</w:t>
      </w:r>
    </w:p>
    <w:p>
      <w:pPr>
        <w:tabs>
          <w:tab w:pos="490" w:val="left"/>
        </w:tabs>
        <w:spacing w:after="60"/>
        <w:ind w:left="490" w:hanging="490"/>
      </w:pPr>
      <w:r>
        <w:rPr>
          <w:b/>
        </w:rPr>
        <w:t>1.</w:t>
      </w:r>
      <w:r>
        <w:tab/>
      </w:r>
      <w:r>
        <w:rPr>
          <w:b w:val="0"/>
          <w:i w:val="0"/>
        </w:rPr>
        <w:t>безопасности работы с микроорганизмами III - IV групп патогенности (опасности)</w:t>
      </w:r>
    </w:p>
    <w:p>
      <w:pPr>
        <w:tabs>
          <w:tab w:pos="490" w:val="left"/>
        </w:tabs>
        <w:spacing w:after="60"/>
        <w:ind w:left="490" w:hanging="490"/>
      </w:pPr>
      <w:r>
        <w:rPr>
          <w:b/>
        </w:rPr>
        <w:t>2.</w:t>
      </w:r>
      <w:r>
        <w:tab/>
      </w:r>
      <w:r>
        <w:rPr>
          <w:b w:val="0"/>
          <w:i w:val="0"/>
        </w:rPr>
        <w:t>профилактике инфекционных и паразитарных болезней</w:t>
      </w:r>
    </w:p>
    <w:p>
      <w:pPr>
        <w:tabs>
          <w:tab w:pos="490" w:val="left"/>
        </w:tabs>
        <w:spacing w:after="60"/>
        <w:ind w:left="490" w:hanging="490"/>
      </w:pPr>
      <w:r>
        <w:rPr>
          <w:b/>
        </w:rPr>
        <w:t>3.</w:t>
      </w:r>
      <w:r>
        <w:tab/>
      </w:r>
      <w:r>
        <w:rPr>
          <w:b w:val="0"/>
          <w:i w:val="0"/>
        </w:rPr>
        <w:t>профилактике чумы</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3"/>
                    <a:stretch>
                      <a:fillRect/>
                    </a:stretch>
                  </pic:blipFill>
                  <pic:spPr>
                    <a:xfrm>
                      <a:off x="0" y="0"/>
                      <a:ext cx="214884" cy="214884"/>
                    </a:xfrm>
                    <a:prstGeom prst="rect"/>
                  </pic:spPr>
                </pic:pic>
              </a:graphicData>
            </a:graphic>
          </wp:inline>
        </w:drawing>
      </w:r>
      <w:r>
        <w:tab/>
      </w:r>
      <w:r>
        <w:rPr>
          <w:b w:val="0"/>
          <w:i w:val="0"/>
        </w:rPr>
        <w:t>безопасности работы с микроорганизмами I - II групп патогенности (опасности)</w:t>
      </w:r>
    </w:p>
    <w:p>
      <w:pPr>
        <w:ind w:left="288"/>
      </w:pPr>
      <w:r>
        <w:rPr>
          <w:b/>
          <w:color w:val="173C49"/>
        </w:rPr>
        <w:t xml:space="preserve">Правильный ответ: </w:t>
      </w:r>
      <w:r>
        <w:rPr>
          <w:b/>
          <w:i w:val="0"/>
        </w:rPr>
        <w:t>4 — безопасности работы с микроорганизмами I - II групп патогенности (опасности)</w:t>
      </w:r>
    </w:p>
    <w:p>
      <w:pPr>
        <w:ind w:left="504"/>
      </w:pPr>
      <w:r>
        <w:rPr>
          <w:b w:val="0"/>
          <w:i/>
        </w:rPr>
        <w:t>В соответствии с п. 1142  Санитарные правила и нормы СанПиН 3.3686-21 «Санитарно-эпидемиологические требования по профилактике инфекционных болезней» раздел XII. Профилактика чумы, Мероприятия в эпидемическом очаге чумы «В случае возникновения необходимости осуществления по жизненным показаниям хирургического вмешательства у больного с подозрением на чуму, такое вмешательство проводится в соответствии с требованиями данных Санитарных правил в части безопасности работы с ПБА I-II групп патогенности».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5">
        <w:r>
          <w:rPr>
            <w:color w:val="173C49"/>
            <w:u w:val="single"/>
          </w:rPr>
          <w:t>(1)</w:t>
        </w:r>
      </w:hyperlink>
    </w:p>
    <w:p>
      <w:pPr>
        <w:pStyle w:val="Heading3"/>
        <w:keepNext/>
      </w:pPr>
      <w:r>
        <w:rPr>
          <w:b/>
          <w:color w:val="173C49"/>
        </w:rPr>
        <w:t>Вопрос 12.</w:t>
      </w:r>
    </w:p>
    <w:p>
      <w:pPr>
        <w:keepNext/>
      </w:pPr>
      <w:r>
        <w:rPr>
          <w:b w:val="0"/>
          <w:i w:val="0"/>
        </w:rPr>
        <w:t>На территории, где выявлен больной чумой, осуществляется организация и проведение полевой дератизации и дезинсекции на основании</w:t>
      </w:r>
    </w:p>
    <w:p>
      <w:pPr>
        <w:tabs>
          <w:tab w:pos="490" w:val="left"/>
        </w:tabs>
        <w:spacing w:after="60"/>
        <w:ind w:left="490" w:hanging="490"/>
      </w:pPr>
      <w:r>
        <w:rPr>
          <w:b/>
        </w:rPr>
        <w:t>1.</w:t>
      </w:r>
      <w:r>
        <w:tab/>
      </w:r>
      <w:r>
        <w:rPr>
          <w:b w:val="0"/>
          <w:i w:val="0"/>
        </w:rPr>
        <w:t>распоряжения главного ветеринарного врача области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решения межведомственной санитарно-противоэпидемической комиссии</w:t>
      </w:r>
    </w:p>
    <w:p>
      <w:pPr>
        <w:tabs>
          <w:tab w:pos="490" w:val="left"/>
        </w:tabs>
        <w:spacing w:after="60"/>
        <w:ind w:left="490" w:hanging="490"/>
      </w:pPr>
      <w:r>
        <w:rPr>
          <w:b/>
        </w:rPr>
        <w:t>3.</w:t>
      </w:r>
      <w:r>
        <w:tab/>
      </w:r>
      <w:r>
        <w:rPr>
          <w:b w:val="0"/>
          <w:i w:val="0"/>
        </w:rPr>
        <w:t>приказа главного врача Центра гигиены и эпидемиологии</w:t>
      </w:r>
    </w:p>
    <w:p>
      <w:pPr>
        <w:tabs>
          <w:tab w:pos="490" w:val="left"/>
        </w:tabs>
        <w:spacing w:after="60"/>
        <w:ind w:left="490" w:hanging="490"/>
      </w:pPr>
      <w:r>
        <w:rPr>
          <w:b/>
        </w:rPr>
        <w:t>4.</w:t>
      </w:r>
      <w:r>
        <w:tab/>
      </w:r>
      <w:r>
        <w:rPr>
          <w:b w:val="0"/>
          <w:i w:val="0"/>
        </w:rPr>
        <w:t>постановления руководителя Управления Роспотребнадзора</w:t>
      </w:r>
    </w:p>
    <w:p>
      <w:pPr>
        <w:ind w:left="288"/>
      </w:pPr>
      <w:r>
        <w:rPr>
          <w:b/>
          <w:color w:val="173C49"/>
        </w:rPr>
        <w:t xml:space="preserve">Правильный ответ: </w:t>
      </w:r>
      <w:r>
        <w:rPr>
          <w:b/>
          <w:i w:val="0"/>
        </w:rPr>
        <w:t>2 — решения межведомственной санитарно-противоэпидемической комиссии</w:t>
      </w:r>
    </w:p>
    <w:p>
      <w:pPr>
        <w:ind w:left="504"/>
      </w:pPr>
      <w:r>
        <w:rPr>
          <w:b w:val="0"/>
          <w:i/>
        </w:rPr>
        <w:t>В соответствии с п. 1127  Санитарные правила и нормы СанПиН 3.3686-21 «Санитарно-эпидемиологические требования по профилактике инфекционных болезней» раздел XII. Профилактика чумы, Организация и проведение санитарно-профилактических мероприятий в природных очагах чумы«По решению межведомственной санитарно-противоэпидемической комиссии на территории, где выявлен больной чумой, осуществляется …проведение полевой дератизации и дезинсекции на энзоотичной территории»</w:t>
        <w:br/>
        <w:br/>
      </w:r>
      <w:hyperlink r:id="rId20">
        <w:r>
          <w:rPr>
            <w:color w:val="173C49"/>
            <w:u w:val="single"/>
          </w:rPr>
          <w:t>Санитарные правила и нормы СанПиН 3.3686-21 «Санитарно-эпидемиологические требования по профилактике инфекционных болезней». УТВЕРЖДЕНЫ Постановлением Главного Государственного санитарного врача Российской Федерации От 28.01.2021 №4</w:t>
        </w:r>
      </w:hyperlink>
      <w:r>
        <w:rPr>
          <w:b w:val="0"/>
          <w:i/>
        </w:rPr>
        <w:t xml:space="preserve"> </w:t>
      </w:r>
      <w:hyperlink r:id="rId3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Дезинфектология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sanpin3686_21/" TargetMode="External"/><Relationship Id="rId21" Type="http://schemas.openxmlformats.org/officeDocument/2006/relationships/hyperlink" Target="https://library.mededtech.ru/rest/documents/sanpin3686_21/#paragraph_402qfi" TargetMode="External"/><Relationship Id="rId22" Type="http://schemas.openxmlformats.org/officeDocument/2006/relationships/image" Target="media/image5.png"/><Relationship Id="rId23" Type="http://schemas.openxmlformats.org/officeDocument/2006/relationships/hyperlink" Target="https://library.mededtech.ru/rest/documents/sanpin3686_21/#paragraph_rd5cvb" TargetMode="External"/><Relationship Id="rId24" Type="http://schemas.openxmlformats.org/officeDocument/2006/relationships/image" Target="media/image6.png"/><Relationship Id="rId25" Type="http://schemas.openxmlformats.org/officeDocument/2006/relationships/hyperlink" Target="https://library.mededtech.ru/rest/documents/sanpin3686_21/#paragraph_fo42m4" TargetMode="External"/><Relationship Id="rId26" Type="http://schemas.openxmlformats.org/officeDocument/2006/relationships/hyperlink" Target="https://library.mededtech.ru/rest/documents/sanpin3686_21/#paragraph_3p449n" TargetMode="External"/><Relationship Id="rId27" Type="http://schemas.openxmlformats.org/officeDocument/2006/relationships/hyperlink" Target="https://library.mededtech.ru/rest/documents/sanpin3686_21/#paragraph_edl713" TargetMode="External"/><Relationship Id="rId28" Type="http://schemas.openxmlformats.org/officeDocument/2006/relationships/hyperlink" Target="https://library.mededtech.ru/rest/documents/sanpin3686_21/#paragraph_60ands" TargetMode="External"/><Relationship Id="rId29" Type="http://schemas.openxmlformats.org/officeDocument/2006/relationships/hyperlink" Target="https://library.mededtech.ru/rest/documents/sanpin3686_21/#paragraph_lr35i6" TargetMode="External"/><Relationship Id="rId30" Type="http://schemas.openxmlformats.org/officeDocument/2006/relationships/hyperlink" Target="https://library.mededtech.ru/rest/documents/sanpin3686_21/#paragraph_uc4fjc" TargetMode="External"/><Relationship Id="rId31" Type="http://schemas.openxmlformats.org/officeDocument/2006/relationships/hyperlink" Target="https://library.mededtech.ru/rest/documents/sanpin3686_21/#paragraph_qfvf67" TargetMode="External"/><Relationship Id="rId32" Type="http://schemas.openxmlformats.org/officeDocument/2006/relationships/hyperlink" Target="https://library.mededtech.ru/rest/documents/sanpin3686_21/#paragraph_k64sbs" TargetMode="External"/><Relationship Id="rId33" Type="http://schemas.openxmlformats.org/officeDocument/2006/relationships/image" Target="media/image7.png"/><Relationship Id="rId34" Type="http://schemas.openxmlformats.org/officeDocument/2006/relationships/hyperlink" Target="https://library.mededtech.ru/rest/documents/sanpin3686_21/#paragraph_ii3biu" TargetMode="External"/><Relationship Id="rId35" Type="http://schemas.openxmlformats.org/officeDocument/2006/relationships/hyperlink" Target="https://library.mededtech.ru/rest/documents/sanpin3686_21/#paragraph_rj0iuc" TargetMode="External"/><Relationship Id="rId36" Type="http://schemas.openxmlformats.org/officeDocument/2006/relationships/hyperlink" Target="https://library.mededtech.ru/rest/documents/sanpin3686_21/#paragraph_8kik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